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Dachstock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81306861" name="430bdf10-f5b2-11ef-b860-2b6890d3bc5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5028662" name="430bdf10-f5b2-11ef-b860-2b6890d3bc56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73340558" name="4c5753b0-f5b2-11ef-be84-1b3baa20da5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8916122" name="4c5753b0-f5b2-11ef-be84-1b3baa20da5b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Haus 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65146469" name="ab827230-f5c5-11ef-935f-f942326fb6c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7438287" name="ab827230-f5c5-11ef-935f-f942326fb6c9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6080280" name="b0eae040-f5c5-11ef-88eb-b9a86a0fb6b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9712607" name="b0eae040-f5c5-11ef-88eb-b9a86a0fb6b5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Spielzimmer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51948281" name="b7dcf230-f5de-11ef-bb05-17d3c67ca4e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2740720" name="b7dcf230-f5de-11ef-bb05-17d3c67ca4ee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43834195" name="d1a8f330-f5de-11ef-a3bc-f3923f8519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56043424" name="d1a8f330-f5de-11ef-a3bc-f3923f851937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ganzea Haus</w:t>
            </w:r>
          </w:p>
          <w:p>
            <w:pPr>
              <w:spacing w:before="0" w:after="0"/>
            </w:pPr>
            <w:r>
              <w:t>alle Stockwerke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Rohrisolation </w:t>
            </w:r>
          </w:p>
          <w:p>
            <w:pPr>
              <w:spacing w:before="0" w:after="0"/>
            </w:pPr>
            <w:r>
              <w:t>Wasserleitungwn</w:t>
            </w:r>
          </w:p>
          <w:p>
            <w:pPr>
              <w:spacing w:before="0" w:after="0"/>
            </w:pPr>
            <w:r>
              <w:t>gelb/ braun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70944209" name="fb5ffa80-f5e2-11ef-99c5-7d0c9043bd6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1875639" name="fb5ffa80-f5e2-11ef-99c5-7d0c9043bd65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63999174" name="00500440-f5e3-11ef-bcf9-cd0968e8280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6971227" name="00500440-f5e3-11ef-bcf9-cd0968e82803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FCKW: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Lüftungsraum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Brandschutzklappen</w:t>
            </w:r>
          </w:p>
          <w:p>
            <w:pPr>
              <w:spacing w:before="0" w:after="0"/>
            </w:pPr>
            <w:r>
              <w:t>Lüftung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88992532" name="e4abd5f0-f5e4-11ef-829b-f140a286798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2748794" name="e4abd5f0-f5e4-11ef-829b-f140a2867984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77789616" name="fcfea470-f5e4-11ef-a604-2dba8106e0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1747547" name="fcfea470-f5e4-11ef-a604-2dba8106e0ec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Heizungsraum</w:t>
            </w:r>
          </w:p>
          <w:p>
            <w:pPr>
              <w:spacing w:before="0" w:after="0"/>
            </w:pPr>
            <w:r>
              <w:t>GS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VM-18</w:t>
            </w:r>
          </w:p>
          <w:p>
            <w:pPr>
              <w:spacing w:before="0" w:after="0"/>
            </w:pPr>
            <w:r>
              <w:t>diverse Anwendungen möglich </w:t>
            </w:r>
          </w:p>
          <w:p>
            <w:pPr>
              <w:spacing w:before="0" w:after="0"/>
            </w:pPr>
            <w:r>
              <w:t>Abzug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66396126" name="4629ea50-f5e6-11ef-9740-af01fc66eda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6254036" name="4629ea50-f5e6-11ef-9740-af01fc66eda9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180506823" name="553059d0-f5e6-11ef-98f7-6fe8702ba95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2095310" name="553059d0-f5e6-11ef-98f7-6fe8702ba95f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Sitzplatz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VM-21</w:t>
            </w:r>
          </w:p>
          <w:p>
            <w:pPr>
              <w:spacing w:before="0" w:after="0"/>
            </w:pPr>
            <w:r>
              <w:t>Diverse Anwendungen möglich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33335120" name="2b50b7b0-f5e9-11ef-976b-c14ccdc2cfe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35363025" name="2b50b7b0-f5e9-11ef-976b-c14ccdc2cfed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41610009" name="3344d9b0-f5e9-11ef-8c44-398a2e2db90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69389573" name="3344d9b0-f5e9-11ef-8c44-398a2e2db908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Vordach</w:t>
            </w:r>
          </w:p>
          <w:p>
            <w:pPr>
              <w:spacing w:before="0" w:after="0"/>
            </w:pPr>
            <w:r>
              <w:t>Garage 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VM-22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52808896" name="609c5d20-f5e9-11ef-8e99-0dbf9d1a002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9859634" name="609c5d20-f5e9-11ef-8e99-0dbf9d1a002b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08291220" name="67907440-f5e9-11ef-be0b-0f2a62cad66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0601929" name="67907440-f5e9-11ef-be0b-0f2a62cad662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Hallenbad Uetikon am See</w:t>
          </w:r>
        </w:p>
        <w:p>
          <w:pPr>
            <w:spacing w:before="0" w:after="0"/>
          </w:pPr>
          <w:r>
            <w:t>178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